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Ревматология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05:43 МСК · База обновлена: 25.07.2026, 05:10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Ревматология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52 лет обратился в поликлинику к врачу-ревматологу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*</w:t>
        <w:tab/>
        <w:t>припухание и боль в левом голеностопном суставе,</w:t>
        <w:br/>
        <w:t>*</w:t>
        <w:tab/>
        <w:t>припухание и боль в мелких суставах правой стопы,</w:t>
        <w:br/>
        <w:t>*</w:t>
        <w:tab/>
        <w:t>покраснение кожи над этими же суставами, ограничение движений в них,</w:t>
        <w:br/>
        <w:t>*</w:t>
        <w:tab/>
        <w:t>боли в поясничной области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</w:t>
        <w:tab/>
        <w:t>Страдает внезапными приступами болей в суставах правой стопы около 10 лет, когда впервые на фоне относительного благополучия ночью появились интенсивные боли в правом голеностопном суставе и первых плюснефаланговых суставах. Одновременно было обнаружено припухание, покраснение и повышение кожной температуры в области поражения. Самостоятельный прием анальгетиков привел к значительному уменьшению болевого синдрома и восстановлению функции суставов. В последующем было замечено, что после праздничных застолий или интенсивной физической работы, охлаждения развивается артрит голеностопного, первых плюснефаланговых суставов, а затем коленного сустава. Пациент знает о своей болезни, однако постоянной терапии не принимает.</w:t>
        <w:br/>
        <w:t>*</w:t>
        <w:tab/>
        <w:t>Боль в области левого голеностопного сустава присоединилась в течение последних 6 месяцев. Периодически при ходьбе, особенно по неровной поверхности, в области поражённых суставов отмечается хруст.</w:t>
        <w:br/>
        <w:t>*</w:t>
        <w:tab/>
        <w:t>Месяц назад отмечал эпизод болей в поясничной области, боли купировались самостоятельно.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</w:t>
        <w:tab/>
        <w:t>Рос и развивался нормально.</w:t>
        <w:br/>
        <w:t>*</w:t>
        <w:tab/>
        <w:t>Перенесенные заболевания и операции: нет.</w:t>
        <w:br/>
        <w:t>*</w:t>
        <w:tab/>
        <w:t>Наследственность не отягощена.</w:t>
        <w:br/>
        <w:t>*</w:t>
        <w:tab/>
        <w:t>Вредные привычки: курит, часто употребляет алкоголь.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</w:t>
        <w:tab/>
        <w:t>Телосложение правильное, повышенного питания</w:t>
        <w:br/>
        <w:t>*</w:t>
        <w:tab/>
        <w:t>Рост – 180 см, вес – 115 кг, ИМТ – 35 кг/м2.</w:t>
        <w:br/>
        <w:t>*</w:t>
        <w:tab/>
        <w:t>Кожные покровы чистые, достаточной влажности. Тургор тканей сохранен.</w:t>
        <w:br/>
        <w:t>*</w:t>
        <w:tab/>
        <w:t>В области хрящевой части ушных раковин пальпируются безболезненные плотные образования величиной 0,3 х 0,2 см, белесоватые на изгибе.</w:t>
        <w:br/>
        <w:t>*</w:t>
        <w:tab/>
        <w:t>Границы относительной тупости сердца расширены влево на 1 см. Тоны сердца чистые, ритм правильный, ЧСС 62 в минуту, АД 150/95 мм рт. ст. Дыхание везикулярное, хрипов нет. Живот увеличен в объёме за счет подкожно жировой клетчатки, при пальпации мягкий, безболезненный. Печень у края реберной дуги, безболезненная при пальпации, селезенка не пальпируется. Реагирует на поколачивание по поясничной области слева. Отеков нет.</w:t>
        <w:br/>
        <w:t>*</w:t>
        <w:tab/>
        <w:t>Отмечаются костные деформации в области 1-го и 2-го плюснефаланговых суставов обеих стоп с формированием hallus valgus, сочетающиеся с припухлостью, покраснением кожи и повышением местной температуры над этими же суставами.</w:t>
        <w:br/>
        <w:t>*</w:t>
        <w:tab/>
        <w:t>Симптом бокового сжатия правой стопы - положительный. Незначительное ограничение движений 1-го и 2-го пальцев правой стопы. Левый голеностопный сустав припухший, горячий и резко болезненный при пальпации, кожа гиперемирована. Объем активных и пассивных движений в нем ограничен из-за боли.</w:t>
      </w:r>
    </w:p>
    <w:p>
      <w:r>
        <w:drawing>
          <wp:inline xmlns:a="http://schemas.openxmlformats.org/drawingml/2006/main" xmlns:pic="http://schemas.openxmlformats.org/drawingml/2006/picture">
            <wp:extent cx="5303520" cy="7743139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6b39d21e32b42fa06ceac1e152acc8658bb2157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774313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 1.jpg</w:t>
      </w:r>
    </w:p>
    <w:p>
      <w:r>
        <w:drawing>
          <wp:inline xmlns:a="http://schemas.openxmlformats.org/drawingml/2006/main" xmlns:pic="http://schemas.openxmlformats.org/drawingml/2006/picture">
            <wp:extent cx="5303520" cy="4022880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75d2c386c0045dd1fb56e44ea772922c449e2e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0228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 2jpg.png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лабораторными исследованиями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суточной урикозурии и исследование общего анализа мочи с микроскопией осадка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концентрации креатинина и мочевины в сыворотке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сывороточного уровня мочевой кислоты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содержимого тофусов методом поляризационной микроскопии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клинический анализ крови и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определение уровня ионизированного кальция в сыворотке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определение сывороточного уровня мочевой кислоты; 4 — определение содержимого тофусов методом поляризационной микроскопии</w:t>
      </w:r>
    </w:p>
    <w:p>
      <w:pPr>
        <w:ind w:left="504"/>
      </w:pPr>
      <w:r>
        <w:rPr>
          <w:b w:val="0"/>
          <w:i/>
        </w:rPr>
        <w:t>У всех пациентов с подозрением на наличие подагры рекомендуется определять сывороточный уровень мочевой кислоты.</w:t>
        <w:br/>
        <w:br/>
      </w:r>
      <w:hyperlink r:id="rId2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всем пациентам для постановки определенного диагноза подагры выявление кристаллов моноурата натрия в синовиальной жидкости или в содержимом тофуса</w:t>
        <w:br/>
        <w:br/>
      </w:r>
      <w:hyperlink r:id="rId2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МР томография левого голеностопного сустава и стопы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дистальных отделов стоп (ДОС) и голеностопных суставов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магнитно-резонансная томография (МРТ) поясничного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обзорная рентгенография области почек и мочеточников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рентгенография коленных суставов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ультразвуковое исследование почек; 3 — рентгенография дистальных отделов стоп (ДОС) и голеностопных суставов</w:t>
      </w:r>
    </w:p>
    <w:p>
      <w:pPr>
        <w:ind w:left="504"/>
      </w:pPr>
      <w:r>
        <w:rPr>
          <w:b w:val="0"/>
          <w:i/>
        </w:rPr>
        <w:t>УЗИ почек, если не проводилось в течение последних 6 месяцев</w:t>
        <w:br/>
        <w:br/>
      </w:r>
      <w:hyperlink r:id="rId2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Выполнение рентгенографии вполне оправдано для проведения дифференциального диагноза с травмами, другими заболеваниями костно-мышечной системы и т.д. Формирование внутрикостных тофусов часто происходит одновременно с подкожными тофусами, поэтому рентгенологическое исследование используется и для определения тяжести тофусного поражения.</w:t>
        <w:br/>
        <w:br/>
      </w:r>
      <w:hyperlink r:id="rId2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данные клинико-лабораторных и инструментальных исследований, данному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Подострая саркоидозная артропатия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Хроническая тофусная подагра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подагрический артрит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Глубокая флегмона стопы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Хроническая тофусная подагра</w:t>
      </w:r>
    </w:p>
    <w:p>
      <w:pPr>
        <w:ind w:left="504"/>
      </w:pPr>
      <w:r>
        <w:rPr>
          <w:b w:val="0"/>
          <w:i/>
        </w:rPr>
        <w:t>На основании классификационных критериев диагностики подагры ACR/EULAR, 2015 (ACR – American College of Rheumatology (Американский колледж ревматологии) /EULAR– European League Against Rheumatism (Европейская Антиревматическая Лига)</w:t>
        <w:br/>
        <w:t>выделяют клинические критерии:</w:t>
        <w:br/>
        <w:br/>
        <w:t>- эпизоды типичных симптомов с вовлечением суставов;</w:t>
        <w:br/>
        <w:t>- лабораторные критерии</w:t>
        <w:br/>
        <w:br/>
        <w:t>*</w:t>
        <w:tab/>
        <w:t>сывороточный уровень мочевой кислоты</w:t>
        <w:br/>
        <w:t>*</w:t>
        <w:tab/>
        <w:t>обнаружены кристаллы моноурата натрия</w:t>
        <w:br/>
        <w:t>- методы визуализации</w:t>
        <w:br/>
        <w:t xml:space="preserve">       * визуальные признаки депозитов уратов</w:t>
        <w:br/>
        <w:br/>
      </w:r>
      <w:hyperlink r:id="rId2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Внесуставным проявлением основного заболевания у больного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сахарный диабет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уратный нефролитиаз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нефролитиаз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туннельный синдром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уратный нефролитиаз</w:t>
      </w:r>
    </w:p>
    <w:p>
      <w:pPr>
        <w:ind w:left="504"/>
      </w:pPr>
      <w:r>
        <w:rPr>
          <w:b w:val="0"/>
          <w:i/>
        </w:rPr>
        <w:t>По данным УЗИ почек осложнение подагры – нефролитиаз.</w:t>
        <w:br/>
        <w:br/>
      </w:r>
      <w:hyperlink r:id="rId2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остром приступе данного заболевания с учетом сопутствующей патологии пациенту показан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канакинумаб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фебуксостат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бензбромарон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аллопуринол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канакинумаб</w:t>
      </w:r>
    </w:p>
    <w:p>
      <w:pPr>
        <w:ind w:left="504"/>
      </w:pPr>
      <w:r>
        <w:rPr>
          <w:b w:val="0"/>
          <w:i/>
        </w:rPr>
        <w:t>Эффективность канакинумаба при купировании приступа артрита при подагре превышает таковую у триамцинолона ацетонида и колхицина. Учитывая большой период полувыведения и длительность эффекта, после купирования артрита целесообразно инициировать назначение уратснижающей терапии.</w:t>
        <w:br/>
        <w:br/>
      </w:r>
      <w:hyperlink r:id="rId2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длительного лечения пациенту рекомендуется проведение коррекции максимальной дозы аллопуринола в зависимости 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уровня протеинурии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сывороточного уровня мочевой кислоты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концентрации мочевины и креатинина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скорости клубочковой фильтрации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скорости клубочковой фильтрации</w:t>
      </w:r>
    </w:p>
    <w:p>
      <w:pPr>
        <w:ind w:left="504"/>
      </w:pPr>
      <w:r>
        <w:rPr>
          <w:b w:val="0"/>
          <w:i/>
        </w:rPr>
        <w:t>У пациентов с нарушением функции почек рекомендуется проведение коррекции максимальной дозы аллопуринола в зависимости от скорости клубочковой фильтрации.</w:t>
        <w:br/>
        <w:br/>
      </w:r>
      <w:hyperlink r:id="rId2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Индикатором эффективности лечения у данного больного является снижение концентрации мочевой кислоты до +______+ мкмоль/л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300</w:t>
      </w:r>
    </w:p>
    <w:p>
      <w:pPr>
        <w:ind w:left="504"/>
      </w:pPr>
      <w:r>
        <w:rPr>
          <w:b w:val="0"/>
          <w:i/>
        </w:rPr>
        <w:t>У пациентов с тяжелой тофусной подагрой предполагается снижение</w:t>
        <w:br/>
        <w:t>порогового значения мочевой кислоты сыворотки до более низкого (300 мкмоль/л), так как в этом случае наблюдается почти линейная обратная зависимость между сывороточным уровнем мочевой кислоты и скоростью рассасывания тофусов.</w:t>
        <w:br/>
        <w:br/>
      </w:r>
      <w:hyperlink r:id="rId2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недостаточном эффекте аллопуринола, невозможности достижения целевого уровня мочевой кислоты или развитии нежелательных явлений больному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канакинумаб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фебуксостат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парекоксиб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колхицин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фебуксостат</w:t>
      </w:r>
    </w:p>
    <w:p>
      <w:pPr>
        <w:ind w:left="504"/>
      </w:pPr>
      <w:r>
        <w:rPr>
          <w:b w:val="0"/>
          <w:i/>
        </w:rPr>
        <w:t>В случае развития нежелательных реакций, связанных с применением аллопуринола, а также при недостижении целевого уровня мочевой кислоты в сыворотки крови при применении максимально допустимых доз аллопуринола, рекомендуется назначение других ингибиторов ксантиноксидазы (фебуксостат).</w:t>
        <w:br/>
        <w:br/>
      </w:r>
      <w:hyperlink r:id="rId2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развитии гастропатии препаратом выбора, облегчающим суставную боль,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напроксен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кетопрофен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кеторолак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целекоксиб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целекоксиб</w:t>
      </w:r>
    </w:p>
    <w:p>
      <w:pPr>
        <w:ind w:left="504"/>
      </w:pPr>
      <w:r>
        <w:rPr>
          <w:b w:val="0"/>
          <w:i/>
        </w:rPr>
        <w:t>Наиболее безопасным в плане развития любой патологии верхних (желудок, двенадцатиперстной кишки) и нижележащих отделов желудочно-кишечного тракта (тонкая кишка) является целекоксиб.</w:t>
        <w:br/>
        <w:br/>
      </w:r>
      <w:hyperlink r:id="rId35">
        <w:r>
          <w:rPr>
            <w:color w:val="173C49"/>
            <w:u w:val="single"/>
          </w:rPr>
          <w:t>Рекомендации по применению нестероидных противовоспалительных препаратов (НПВП) при ревматических заболеваниях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наличии показаний к уратснижающей терапии аллопуринол рекомендовано назначать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исходно низкой дозе (50-100 мг ежедневно) с последующим увеличением (при необходимости) по 100 мг каждые две-четыре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в низких дозах (50-100 мг ежедневно)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исходно низкой дозе (50-100 мг ежедневно) с последующим увеличением  по 100 мг через день до дозы 900 мг ежедневно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максимальной суточной дозы (900 мг ежедневно) с последующим снижением по 100 мг каждые две-четыре недели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 исходно низкой дозе (50-100 мг ежедневно) с последующим увеличением (при необходимости) по 100 мг каждые две-четыре недели</w:t>
      </w:r>
    </w:p>
    <w:p>
      <w:pPr>
        <w:ind w:left="504"/>
      </w:pPr>
      <w:r>
        <w:rPr>
          <w:b w:val="0"/>
          <w:i/>
        </w:rPr>
        <w:t>Рекомендуется назначение препарата в исходно низкой дозе (50-100 мг ежедневно) с последующим увеличением (при необходимости) по 100 мг каждые две-четыре недели, что особенно важно у пациентов с почечной недостаточностью.</w:t>
        <w:br/>
        <w:br/>
      </w:r>
      <w:hyperlink r:id="rId2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питании таких пациентов следует отдать предпочтение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богатым пуринами продуктам животного происхождения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морепродуктам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продуктам с повышенным содержанием фруктозы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молочным продуктам с низким содержанием жира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молочным продуктам с низким содержанием жира</w:t>
      </w:r>
    </w:p>
    <w:p>
      <w:pPr>
        <w:ind w:left="504"/>
      </w:pPr>
      <w:r>
        <w:rPr>
          <w:b w:val="0"/>
          <w:i/>
        </w:rPr>
        <w:t>Диета, обогащенная молочными продуктами с низким содержанием жира, приводит к снижению сывороточного уровня мочевой кислоты и частоты приступов артрита</w:t>
        <w:br/>
        <w:br/>
      </w:r>
      <w:hyperlink r:id="rId2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Для антигипертензивной терапии у данного пациента следует предпочесть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клофелина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гидрохлоротиазида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лозартана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фуросемида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лозартана</w:t>
      </w:r>
    </w:p>
    <w:p>
      <w:pPr>
        <w:ind w:left="504"/>
      </w:pPr>
      <w:r>
        <w:rPr>
          <w:b w:val="0"/>
          <w:i/>
        </w:rPr>
        <w:t>Доказательства наличия у отдельных препаратов (лозартан, блокаторы кальциевых каналов, фенофибрат и, в меньшей степени, ингибиторов ГМГ-КоА-редуктазы) дополнительного уратснижающего эффекта, позволяет применять их у больных с подагрой при имеющихся показаниях к назначению, в том числе, в комбинации с ингибиторами ксантиноксидазы (аллопуринол, фебуксостат).</w:t>
        <w:br/>
        <w:br/>
      </w:r>
      <w:hyperlink r:id="rId23">
        <w:r>
          <w:rPr>
            <w:color w:val="173C49"/>
            <w:u w:val="single"/>
          </w:rPr>
          <w:t>Клинические рекомендации Ассоциации ревматологов России. Подагра, 2018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Ревматология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cr_174/" TargetMode="External"/><Relationship Id="rId24" Type="http://schemas.openxmlformats.org/officeDocument/2006/relationships/hyperlink" Target="https://library.mededtech.ru/rest/documents/cr_174/#list_item_nannd" TargetMode="External"/><Relationship Id="rId25" Type="http://schemas.openxmlformats.org/officeDocument/2006/relationships/hyperlink" Target="https://library.mededtech.ru/rest/documents/cr_174/#list_item_652hh" TargetMode="External"/><Relationship Id="rId26" Type="http://schemas.openxmlformats.org/officeDocument/2006/relationships/image" Target="media/image8.png"/><Relationship Id="rId27" Type="http://schemas.openxmlformats.org/officeDocument/2006/relationships/hyperlink" Target="https://library.mededtech.ru/rest/documents/cr_174/#tab3" TargetMode="External"/><Relationship Id="rId28" Type="http://schemas.openxmlformats.org/officeDocument/2006/relationships/hyperlink" Target="https://library.mededtech.ru/rest/documents/cr_174/#paragraph_6hjjq" TargetMode="External"/><Relationship Id="rId29" Type="http://schemas.openxmlformats.org/officeDocument/2006/relationships/image" Target="media/image9.png"/><Relationship Id="rId30" Type="http://schemas.openxmlformats.org/officeDocument/2006/relationships/hyperlink" Target="https://library.mededtech.ru/rest/documents/cr_174/#tab1" TargetMode="External"/><Relationship Id="rId31" Type="http://schemas.openxmlformats.org/officeDocument/2006/relationships/hyperlink" Target="https://library.mededtech.ru/rest/documents/cr_174/#paragraph_q8ie2" TargetMode="External"/><Relationship Id="rId32" Type="http://schemas.openxmlformats.org/officeDocument/2006/relationships/hyperlink" Target="https://library.mededtech.ru/rest/documents/cr_174/#paragraph_0f2uj" TargetMode="External"/><Relationship Id="rId33" Type="http://schemas.openxmlformats.org/officeDocument/2006/relationships/hyperlink" Target="https://library.mededtech.ru/rest/documents/cr_174/#list_item_7agns" TargetMode="External"/><Relationship Id="rId34" Type="http://schemas.openxmlformats.org/officeDocument/2006/relationships/hyperlink" Target="https://library.mededtech.ru/rest/documents/cr_174/#list_item_0j5k5" TargetMode="External"/><Relationship Id="rId35" Type="http://schemas.openxmlformats.org/officeDocument/2006/relationships/hyperlink" Target="https://library.mededtech.ru/rest/documents/rekomenlaciinpvpkarateevx_21/" TargetMode="External"/><Relationship Id="rId36" Type="http://schemas.openxmlformats.org/officeDocument/2006/relationships/hyperlink" Target="https://library.mededtech.ru/rest/documents/rekomenlaciinpvpkarateevx_21/#paragraph_dtn9a7" TargetMode="External"/><Relationship Id="rId37" Type="http://schemas.openxmlformats.org/officeDocument/2006/relationships/hyperlink" Target="https://library.mededtech.ru/rest/documents/cr_174/#list_item_7orse" TargetMode="External"/><Relationship Id="rId38" Type="http://schemas.openxmlformats.org/officeDocument/2006/relationships/hyperlink" Target="https://library.mededtech.ru/rest/documents/cr_174/#paragraph_s1n0f1" TargetMode="External"/><Relationship Id="rId39" Type="http://schemas.openxmlformats.org/officeDocument/2006/relationships/hyperlink" Target="https://library.mededtech.ru/rest/documents/cr_174/#paragraph_o8si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